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6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严冬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1~8周</w:t>
      </w:r>
    </w:p>
    <w:bookmarkStart w:id="1" w:name="96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中医内科名家医案选析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中医内科名家医案选析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中医内科名家医案选析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中医内科名家医案选析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