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仲跻巍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7~8周</w:t>
      </w:r>
    </w:p>
    <w:bookmarkStart w:id="1" w:name="79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中医八221;中医（妇产）22;中医八223;中医八222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