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余成涛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9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医药大数据分析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余成涛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