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9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卢冬雪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41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营养教育论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营养教育论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针推241;中医康复24;针推242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针推241;中医康复24;针推242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