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叶沃若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1017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中医八221;中医（妇产）22;中医八223;中医八222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