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52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周若楠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4~11周</w:t>
      </w:r>
    </w:p>
    <w:bookmarkStart w:id="1" w:name="1252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中医名医病案学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(r030142—001)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中医221;中医223;中医222;中医225;中医224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临床医学英语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(031648—006)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中医八221;中医（妇产）22;中医八223;中医八222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