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孙丽霞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9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1~2,6~8周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中医八221;中医八223;中医八222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1~2,6~8周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中医八221;中医八223;中医八222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1~2,6~8周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中医八221;中医八223;中医八222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