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尚文斌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医学科研设计与论文写作（研）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尚文斌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