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77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7~10周</w:t>
      </w:r>
    </w:p>
    <w:bookmarkStart w:id="1" w:name="777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（省中）中医八231;中医八232;中医八233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（省中）中医八231;中医八232;中医八233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(030205—008)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（省中）中医八231;中医八232;中医八233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