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79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张碧云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679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核医学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(r030144—001)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1~2,5~6周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核医学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(r030144—001)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1~2,5~6周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