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58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彭丽琪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7~8周</w:t>
      </w:r>
    </w:p>
    <w:bookmarkStart w:id="1" w:name="145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