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2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942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中医内科名家医案选析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中医内科名家医案选析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(r039001—001)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名老中医学术思想研究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中医221;中医222;中医223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