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1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6~11周</w:t>
      </w:r>
    </w:p>
    <w:bookmarkStart w:id="1" w:name="1021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屈光手术学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眼视光影像学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屈光手术学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眼视光影像学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