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武雪娟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1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眼镜质量与检测管理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眼镜质量与检测管理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