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5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附属南京医院（南京市第二医院）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5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