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3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甘可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11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名老中医学术思想研究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中医224;中医（妇产）22;中医225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