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2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祁陆石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2~3周</w:t>
      </w:r>
    </w:p>
    <w:bookmarkStart w:id="1" w:name="101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