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纪建建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12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400491—001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免疫学前沿与新技术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纪建建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