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77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许华宁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2~11周</w:t>
      </w:r>
    </w:p>
    <w:bookmarkStart w:id="1" w:name="677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超声诊断学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超声诊断学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超声诊断学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超声诊断学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