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0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0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(031664—002)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江苏省第二中医院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（省二中）针推231;针推232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