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54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许静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05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南京市中医院1311教室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（市中）中医八231;中医八232;中医八233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南京市中医院1316教室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（市中）中医231;中医233;中医232;中医235;中医234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南京市中医院1316教室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（市中）中医231;中医233;中医232;中医235;中医234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南京市中医院1311教室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（市中）中医八231;中医八233;中医八232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南京市中医院1316教室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（市中）中医231;中医233;中医232;中医235;中医234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南京市中医院1311教室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（市中）中医八231;中医八233;中医八232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南京市中医院1316教室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（市中）中医231;中医232;中医234;中医233;中医235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南京市中医院1317教室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（市中）中医八233;中医八231;中医八232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南京市中医院1316教室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（市中）中医231;中医232;中医234;中医233;中医235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南京市中医院1311教室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（市中）中医八231;中医八232;中医八233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南京市中医院1316教室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（市中）中医231;中医233;中医232;中医235;中医234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南京市中医院1316教室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（市中）中医231;中医233;中医232;中医235;中医234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南京市中医院1311教室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（市中）中医八231;中医八233;中医八232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南京市中医院1316教室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（市中）中医231;中医233;中医232;中医235;中医234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南京市中医院1311教室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（市中）中医八231;中医八233;中医八232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南京市中医院1316教室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（市中）中医231;中医232;中医234;中医233;中医235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南京市中医院1311教室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（市中）中医八231;中医八233;中医八232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南京市中医院1311教室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（市中）中医八231;中医八232;中医八233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南京市中医院1316教室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（市中）中医231;中医232;中医234;中医233;中医235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南京市中医院1316教室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（市中）中医231;中医232;中医234;中医233;中医235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南京市中医院1311教室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（市中）中医八231;中医八233;中医八232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南京市中医院1317教室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（市中）中医八233;中医八231;中医八232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