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邓秀珍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9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（苏州）中医八231;中医八232;中医八233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（苏州）中医八231;中医八233;中医八232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（苏州）中医231;中医232;中医234;中医233;中医235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（苏州）中医231;中医232;中医234;中医233;中医235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（苏州）中医八231;中医八232;中医八233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（苏州）中医八231;中医八233;中医八232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（苏州）中医231;中医232;中医234;中医233;中医235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（苏州）中医八231;中医八232;中医八233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（苏州）中医231;中医232;中医234;中医233;中医235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（苏州）中医八233;中医八231;中医八232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