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9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09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（省中）中医八231;中医八232;中医八233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（省中）中医八231;中医八232;中医八233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（省中）中医八231;中医八232;中医八233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性传播疾病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(r031303—001)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