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06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张舒晨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1~15周</w:t>
      </w:r>
    </w:p>
    <w:bookmarkStart w:id="1" w:name="706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中西临221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国教楼-A204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境外22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中医各家学说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(021110—011)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