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谷宽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94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中医221;中医223;中医222;中医225;中医224;中医（妇产）22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中医九22;中医八221;中医八223;中医八222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