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连雅君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9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境外泰国皇太后21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境外泰国皇太后21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古典小说名著鉴赏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(r020214—001)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