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刘丽娜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10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15周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刘丽娜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B4-406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15周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刘丽娜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16周 (8:20-11:30)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刘丽娜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B5-107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