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朱珂璇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23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中医（定向）252;中医（定向）251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中医（定向）252;中医（定向）251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