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52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李世杰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1052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(120903—003)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食品251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(120903—003)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食品251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(120903—004)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食品252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(120903—004)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食品252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