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药剂253;药剂252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药剂253;药剂252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生制药251;生制药252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生制药251;生制药252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生制药253;药剂251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