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泰州-J2-304  林丽丽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 泰州-J2-304  林丽丽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 泰州-J2-304  林丽丽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泰州-J3-319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泰州-J3-319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朱时纯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泰州-J3-414  闫菲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泰州-J3-414  佘婧瑶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泰州-J3-318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泰州-J3-318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泰州-J3-318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泰州-J3-318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泰州-J3-318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泰州-J3-318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泰州-J3-318  朱红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 泰州-J3-319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泰州-J3-319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朱时纯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泰州-J3-414  闫菲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泰州-J3-414  佘婧瑶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泰州-J3-318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泰州-J3-318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 泰州-J3-318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泰州-J3-318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泰州-J3-318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泰州-J3-318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泰州-J3-318  朱红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