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中医（定向）222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0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 泰州-J2-304  林丽丽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社区康复与保健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崔梦迪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5~9周 (2学时)  泰州-J3-319  王亚玲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泰州-J3-319  李子贇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张舒晨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 泰州-J2-304  林丽丽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社区康复与保健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崔梦迪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5~9周 (1学时)  泰州-J3-319  王亚玲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 泰州-J3-319  李子贇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张舒晨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张浩宇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 泰州-J2-304  林丽丽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张浩宇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朱时纯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 泰州-J3-414  闫菲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泰州-J3-414  佘婧瑶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 泰州-J3-318  朱垚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 泰州-J3-318  金路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(2学时)  泰州-J3-318  冯哲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泰州-J3-318  李柳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泰州-J3-318  徐平圆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泰州-J3-318  周静汶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泰州-J3-318  朱红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朱时纯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 泰州-J3-414  闫菲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泰州-J3-414  佘婧瑶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 泰州-J3-318  朱垚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 泰州-J3-318  金路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(1学时)  泰州-J3-318  冯哲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 泰州-J3-318  李柳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 泰州-J3-318  徐平圆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泰州-J3-318  周静汶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 泰州-J3-318  朱红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