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中医（定向）233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4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冯慧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冯慧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郭海兴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冯慧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冯慧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秦宇航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冯慧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秦宇航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