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中医（定向）242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蒙玲莲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孔青青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谭峰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蒋凤荣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蒙玲莲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孔青青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蒋凤荣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蒋凤荣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蒋凤荣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谭峰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泰州-J3-320  郭玫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张稚鲲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陈方平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谭峰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赵晓莉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(2学时)  泰州-J2-205  史长灿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泰州-J3-320  郭玫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张稚鲲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陈方平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王秋菊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实验中医学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