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0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中医（定向）243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安黎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安黎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王秋菊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安黎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王秋菊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孔青青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泰州-J3-320  郭玫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蒋凤荣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李俊松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孔青青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泰州-J3-320  郭玫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蒋凤荣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陈紫竹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蒋凤荣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实验中医学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宗刚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