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安黎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安黎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李俊松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泰州-J3-320  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泰州-J3-320  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安黎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