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中医学(全科医学)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全科224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1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张洋/郭静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叶沃若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 泰州-J3-306  朱娟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泰州-J3-306  陶静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泰州-J3-306  周若楠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叶沃若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 泰州-J3-306  朱娟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泰州-J3-306  陶静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泰州-J3-306  周若楠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齐卓操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刘庆帮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 泰州-J3-316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泰州-J3-316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刘西强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祁明明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高行素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泰州-J3-312  张琪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刘庆帮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(1学时)  泰州-J3-316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泰州-J3-316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刘西强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祁明明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李澄琦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齐卓操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 泰州-J3-302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