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公共事业管理（合作办学）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健康促进与预防#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健康促进与预防#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泰州-J3-408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泰州-J3-408  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泰州-J3-408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张誉于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泰州-J3-410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泰州-J3-408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泰州-J3-408  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泰州-J3-408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泰州-J3-410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健康促进与预防#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