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制药工程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制药241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泰州-J3-406  李娜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泰州-J3-406  李娜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马艳霞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吕翔/欧春艳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潘永兰/张兴德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潘永兰/张兴德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吕翔/欧春艳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潘永兰/张兴德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吕翔/欧春艳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吕翔/欧春艳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