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制药工程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制药242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潘永兰/张兴德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徐长亮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潘永兰/张兴德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徐长亮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潘永兰/张兴德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张星宇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(2学时)  泰州-J2-309  杨晨茜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徐长亮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吕翔/欧春艳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马艳霞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11~15周 (1学时)  泰州-J2-309  杨晨茜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徐长亮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吕翔/欧春艳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马艳霞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杨晨茜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张译木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