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范春祥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范春祥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范春祥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范春祥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泰州-J2-216  孙霁寒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泰州-J2-216  李响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1,10~13,16周 (2学时)  泰州-J2-216  宋志秀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泰州-J2-216  孙霁寒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泰州-J2-216  李响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1,10~13,16周 (2学时)  泰州-J2-216  宋志秀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