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4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康复治疗学（中德合作项目）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康复合作办学252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4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A1 脊骨神经医学专业英语 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大学跨文化英语综合教程3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(079046—002)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戴文慧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A1 脊骨神经医学专业英语 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A1 脊骨神经医学专业英语 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司誉豪/李终睿/陈明昊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A1 脊骨神经医学专业英语 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A1 脊骨神经医学专业英语 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吴中杰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A1 脊骨神经医学专业英语 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A1 脊骨神经医学专业英语 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康复治疗学导论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司誉豪/李终睿/陈明昊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A1 脊骨神经医学专业英语 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A1 脊骨神经医学专业英语 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吴中杰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A1 脊骨神经医学专业英语 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A1 脊骨神经医学专业英语 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康复治疗学导论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司誉豪/李终睿/陈明昊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A1 脊骨神经医学专业英语 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A1 脊骨神经医学专业英语 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大学跨文化英语综合教程3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(079046—002)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戴文慧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(400480—001)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医患沟通学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周蓓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5~9周 (2学时)  泰州-J2-216  孙霁寒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 泰州-J2-216  李响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1,10~13,16周 (2学时)  泰州-J2-216  宋志秀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A1 脊骨神经医学专业英语 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学术交流英语（三）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孙永刚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A1 脊骨神经医学专业英语 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A1 脊骨神经医学专业英语 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(400480—001)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医患沟通学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周蓓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5~9周 (2学时)  泰州-J2-216  孙霁寒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 泰州-J2-216  李响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1,10~13,16周 (2学时)  泰州-J2-216  宋志秀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A1 脊骨神经医学专业英语 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学术交流英语（三）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孙永刚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泰州-操场1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张星宇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A1 脊骨神经医学专业英语 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A1 脊骨神经医学专业英语 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泰州-J2-教室1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移敏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