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7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生物制药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生制药232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47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抗生素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(040022—001)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刘海峰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药用菌物学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(042101—001)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(040825—002)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秦冰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抗生素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(040022—001)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刘海峰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药用菌物学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(042101—001)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(040825—002)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秦冰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生物制药工艺学实验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(040482—002)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泰州-实训楼-203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张芳/刘春美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刁荟文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药用菌物学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(042101—001)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生物制药工艺学实验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(040482—002)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泰州-实训楼-203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张芳/刘春美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生物制药工艺学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(040481—002)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(040849—002)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泰州-实训楼-111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秦冰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生物制药工艺学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(040481—002)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(040849—002)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泰州-实训楼-111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秦冰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