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东梅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抗生素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刘海峰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东梅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刁荟文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东梅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生物制药工艺学实验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张芳/刘春美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东梅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