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生制药234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潘扬/潘自皓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Stephen Conway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潘扬/潘自皓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张芳/袁天杰/吴沁航/王歆竹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潘扬/潘自皓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杨志光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张芳/袁天杰/吴沁航/王歆竹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潘扬/潘自皓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张芳/袁天杰/吴沁航/王歆竹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肖青青/陈瑞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生物制药设备与工厂设计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王歆竹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高雪姣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潘扬/潘自皓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张芳/袁天杰/吴沁航/王歆竹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泰州-实训楼-109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肖青青/陈瑞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生物制药设备与工厂设计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王歆竹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高雪姣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Zack Ali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