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生制药235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刘春美/王歆竹/胡珀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Zack Ali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吕祁/潘安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刘春美/王歆竹/胡珀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吴沁航/刘春美/潘自皓/崔鹤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尹少平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吕祁/潘安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吴沁航/刘春美/潘自皓/崔鹤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刘春美/王歆竹/胡珀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吴沁航/刘春美/潘自皓/崔鹤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杨志光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尹少平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吕祁/潘安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吴沁航/刘春美/潘自皓/崔鹤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刘春美/王歆竹/胡珀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吴沁航/刘春美/潘自皓/崔鹤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陈瑞/尹少平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吕祁/潘安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吴沁航/刘春美/潘自皓/崔鹤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生物制药设备与工厂设计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王歆竹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吴沁航/刘春美/潘自皓/崔鹤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刘春美/王歆竹/胡珀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吴沁航/刘春美/潘自皓/崔鹤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陈瑞/尹少平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吕祁/潘安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吴沁航/刘春美/潘自皓/崔鹤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生物制药设备与工厂设计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王歆竹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吴沁航/刘春美/潘自皓/崔鹤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胡雅婧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400332—002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学术英语Ⅵ—ASP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1~2,11~12周 (15:40-17:10)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胡雅婧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泰州-J2-502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