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邵江娟/张洪江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泰州-综合实验楼-411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邵江娟/张洪江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泰州-综合实验楼-411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邵江娟/张洪江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邵江娟/张洪江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