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生物制药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生制药242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泰州-综合实验楼-411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刘亚莉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泰州-综合实验楼-411  刘培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袁丹丹/张莉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崔鹤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黄花英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泰州-综合实验楼-411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刘亚莉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(1学时)  泰州-综合实验楼-411  刘培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袁丹丹/张莉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计算机辅助绘图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潘永兰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宗刚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泰州-J3-416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黄花英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泰州-综合实验楼-411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刘亚莉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11~14周 (2学时)  泰州-综合实验楼-411  刘培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袁丹丹/张莉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计算机辅助绘图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潘永兰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李竹青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袁丹丹/张莉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仪器分析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(040444—002)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泰州-J3-519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(021320—002)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泰州-J3-308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姜海英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(040224—004)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泰州-综合实验楼-518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袁丹丹/张莉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周中明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基因工程与细胞工程实验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(041878—002)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泰州-综合实验楼-214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袁天杰/崔鹤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形势与政策(四)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(110034—011)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11~13周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高建芝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思想政治理论综合社会实践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(110149—011)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陈方平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