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生物制药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生制药243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计算机辅助绘图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潘永兰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泰州-综合实验楼-411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泰州-综合实验楼-411  肖平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黄花英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计算机辅助绘图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潘永兰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泰州-综合实验楼-411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泰州-综合实验楼-411  肖平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黄花英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袁丹丹/张莉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泰州-综合实验楼-411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泰州-综合实验楼-411  肖平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袁丹丹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袁丹丹/张莉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袁天杰/崔鹤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袁丹丹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袁丹丹/张莉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袁天杰/崔鹤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袁丹丹/张莉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