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宋显瑞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泰州-J3-419  潘燕红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泰州-J3-312  张泽苗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李舸远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泰州-综合实验楼-411  邓海山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泰州-综合实验楼-411  盛恩泽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泰州-J3-312  邓海山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宋显瑞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泰州-J3-419  潘燕红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姚薇薇/曹婧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李舸远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泰州-综合实验楼-411  邓海山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 泰州-综合实验楼-411  盛恩泽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李舸远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泰州-综合实验楼-411  邓海山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 泰州-综合实验楼-411  盛恩泽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张梦莹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宋显瑞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泰州-综合实验楼-312  潘燕红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宋显瑞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宋显瑞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 潘燕红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姚薇薇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姚薇薇/曹婧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宋显瑞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泰州-综合实验楼-312  潘燕红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宋显瑞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宋显瑞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 潘燕红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姚薇薇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姚薇薇/曹婧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吴沁航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学术英语IV 学术语言与学习技巧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张梦莹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微生物学实验*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江曙/袁天杰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040224*—001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物理化学实验*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12~15周 (9:40-12:00)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姚薇薇/曹婧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泰州-综合实验楼-506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